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295757" name="a0c2b02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18190" name="a0c2b020-f057-11f0-af8a-5574be64f6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5510044" name="f8ba54a0-f056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602285" name="f8ba54a0-f056-11f0-af8a-5574be64f6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Brandschutz Beleuchtung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30984" name="1c10a80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94374" name="1c10a800-f057-11f0-af8a-5574be64f6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Heizkörper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2430596" name="4f38d13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142291" name="4f38d130-f057-11f0-af8a-5574be64f6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317086" name="b4e3bbd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223574" name="b4e3bbd0-f057-11f0-af8a-5574be64f6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7566255" name="f391e050-f057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813866" name="f391e050-f057-11f0-af8a-5574be64f6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4936838" name="a0ca34c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227912" name="a0ca34c0-f058-11f0-af8a-5574be64f6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756758" name="cfed7780-f058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700208" name="cfed7780-f058-11f0-af8a-5574be64f6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6213534" name="3128d30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20646" name="3128d300-f059-11f0-af8a-5574be64f6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216211" name="44f2e51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892280" name="44f2e510-f059-11f0-af8a-5574be64f6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637983" name="e594dfa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532776" name="e594dfa0-f059-11f0-af8a-5574be64f6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8687645" name="fe64a650-f059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466370" name="fe64a650-f059-11f0-af8a-5574be64f6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381554" name="1264bc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109950" name="1264bc80-f05a-11f0-af8a-5574be64f6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636271" name="83034d8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56374" name="83034d80-f05a-11f0-af8a-5574be64f6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8982171" name="fb173390-f05a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773397" name="fb173390-f05a-11f0-af8a-5574be64f6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378760" name="1ab4ebc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704509" name="1ab4ebc0-f05b-11f0-af8a-5574be64f6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853012" name="5f68338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917802" name="5f683380-f05b-11f0-af8a-5574be64f6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6378251" name="9645757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50876" name="96457570-f05b-11f0-af8a-5574be64f6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718965" name="dcb1b7d0-f05b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533801" name="dcb1b7d0-f05b-11f0-af8a-5574be64f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5457286" name="76f80ab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745006" name="76f80ab0-f05c-11f0-af8a-5574be64f6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5432206" name="d167bea0-f05c-11f0-af8a-5574be64f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458848" name="d167bea0-f05c-11f0-af8a-5574be64f6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Bückliweg 2, 8483 Zell</w:t>
          </w:r>
        </w:p>
        <w:p>
          <w:pPr>
            <w:spacing w:before="0" w:after="0"/>
          </w:pPr>
          <w:r>
            <w:t>594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